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5426697" name="6f17d320-1c80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273295" name="6f17d320-1c80-11f1-aaf4-e90ae609cb9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1047664" name="1f0badd0-1c70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460466" name="1f0badd0-1c70-11f1-aaf4-e90ae609cb9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7196349" name="cf28a010-1c7a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319958" name="cf28a010-1c7a-11f1-aaf4-e90ae609cb9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5575631" name="439b6a9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129327" name="439b6a90-1c7b-11f1-aaf4-e90ae609cb9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OG/EG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7964297" name="f115aa0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803619" name="f115aa00-1c7b-11f1-aaf4-e90ae609cb9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7358670" name="fc9706e0-1c7a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368113" name="fc9706e0-1c7a-11f1-aaf4-e90ae609cb9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1925458" name="56acdb0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332787" name="56acdb00-1c7b-11f1-aaf4-e90ae609cb9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5269287" name="128ef57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570206" name="128ef570-1c7b-11f1-aaf4-e90ae609cb9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9842197" name="6f5ff1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502930" name="6f5ff1f0-1c7b-11f1-aaf4-e90ae609cb9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6888185" name="9cec19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493771" name="9cec19f0-1c7b-11f1-aaf4-e90ae609cb9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OG/EG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9934845" name="c2c2d6a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190340" name="c2c2d6a0-1c7b-11f1-aaf4-e90ae609cb9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2793888" name="2302627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597554" name="23026270-1c7b-11f1-aaf4-e90ae609cb9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3557397" name="790d35a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175436" name="790d35a0-1c7b-11f1-aaf4-e90ae609cb9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126144" name="a72a2b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384338" name="a72a2bf0-1c7b-11f1-aaf4-e90ae609cb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OG/EG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0319896" name="07e2e9f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925655" name="07e2e9f0-1c7c-11f1-aaf4-e90ae609cb9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3513441" name="8531bae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281827" name="8531bae0-1c7b-11f1-aaf4-e90ae609cb9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329763" name="b4b56d2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585672" name="b4b56d20-1c7b-11f1-aaf4-e90ae609cb9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1751220" name="6f4fda7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553973" name="6f4fda70-1c7d-11f1-aaf4-e90ae609cb9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OG/EG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0111243" name="17f71ff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470881" name="17f71ff0-1c7c-11f1-aaf4-e90ae609cb9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Radiatornischen und Deckenstreifen</w:t>
            </w:r>
          </w:p>
          <w:p>
            <w:pPr>
              <w:spacing w:before="0" w:after="0" w:line="240" w:lineRule="auto"/>
            </w:pPr>
            <w:r>
              <w:t>OG/ EG</w:t>
            </w:r>
          </w:p>
        </w:tc>
        <w:tc>
          <w:p>
            <w:pPr>
              <w:spacing w:before="0" w:after="0" w:line="240" w:lineRule="auto"/>
            </w:pPr>
            <w:r>
              <w:t>Aussenisolation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3433844" name="3aab3fe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224868" name="3aab3fe0-1c7c-11f1-aaf4-e90ae609cb9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1020555" name="b6157ce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775306" name="b6157ce0-1c7c-11f1-aaf4-e90ae609cb9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alte Speicheröfen</w:t>
            </w:r>
          </w:p>
          <w:p>
            <w:pPr>
              <w:spacing w:before="0" w:after="0" w:line="240" w:lineRule="auto"/>
            </w:pPr>
            <w:r>
              <w:t>OG/ EG </w:t>
            </w:r>
          </w:p>
        </w:tc>
        <w:tc>
          <w:p>
            <w:pPr>
              <w:spacing w:before="0" w:after="0" w:line="240" w:lineRule="auto"/>
            </w:pPr>
            <w:r>
              <w:t>Brandschutz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3690728" name="f341201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141242" name="f3412010-1c7c-11f1-aaf4-e90ae609cb9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3912470" name="31eecf6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398081" name="31eecf60-1c7d-11f1-aaf4-e90ae609cb9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9087877" name="55ca0a3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71809" name="55ca0a30-1c7d-11f1-aaf4-e90ae609cb9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Hinterbergweg 3, 5018 Erlinsbach, Schweiz</w:t>
          </w:r>
        </w:p>
        <w:p>
          <w:pPr>
            <w:spacing w:before="0" w:after="0"/>
          </w:pPr>
          <w:r>
            <w:t>778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